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BA2" w:rsidRDefault="00973BAF" w:rsidP="009431BC">
      <w:pPr>
        <w:rPr>
          <w:b/>
          <w:bCs/>
          <w:sz w:val="24"/>
          <w:szCs w:val="24"/>
        </w:rPr>
      </w:pPr>
      <w:r w:rsidRPr="00973BAF">
        <w:rPr>
          <w:b/>
          <w:bCs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9.95pt;height:168.85pt">
            <v:imagedata r:id="rId5" o:title=""/>
          </v:shape>
        </w:pict>
      </w:r>
    </w:p>
    <w:p w:rsidR="00911616" w:rsidRDefault="00911616" w:rsidP="009431BC">
      <w:pPr>
        <w:rPr>
          <w:b/>
          <w:bCs/>
          <w:sz w:val="24"/>
          <w:szCs w:val="24"/>
        </w:rPr>
      </w:pPr>
    </w:p>
    <w:p w:rsidR="00911616" w:rsidRPr="00FB0BA7" w:rsidRDefault="00911616" w:rsidP="009431BC">
      <w:pPr>
        <w:jc w:val="center"/>
        <w:rPr>
          <w:b/>
          <w:bCs/>
          <w:sz w:val="24"/>
          <w:szCs w:val="24"/>
          <w:u w:val="single"/>
        </w:rPr>
      </w:pPr>
      <w:r w:rsidRPr="00FB0BA7">
        <w:rPr>
          <w:b/>
          <w:bCs/>
          <w:sz w:val="24"/>
          <w:szCs w:val="24"/>
          <w:u w:val="single"/>
        </w:rPr>
        <w:t xml:space="preserve">GRIGLIA </w:t>
      </w:r>
      <w:proofErr w:type="spellStart"/>
      <w:r w:rsidRPr="00FB0BA7">
        <w:rPr>
          <w:b/>
          <w:bCs/>
          <w:sz w:val="24"/>
          <w:szCs w:val="24"/>
          <w:u w:val="single"/>
        </w:rPr>
        <w:t>DI</w:t>
      </w:r>
      <w:proofErr w:type="spellEnd"/>
      <w:r w:rsidRPr="00FB0BA7">
        <w:rPr>
          <w:b/>
          <w:bCs/>
          <w:sz w:val="24"/>
          <w:szCs w:val="24"/>
          <w:u w:val="single"/>
        </w:rPr>
        <w:t xml:space="preserve"> VALUTAZIONE ALUNNI CON DISABILITA’</w:t>
      </w:r>
    </w:p>
    <w:p w:rsidR="00911616" w:rsidRDefault="00911616" w:rsidP="009431BC">
      <w:pPr>
        <w:jc w:val="center"/>
        <w:rPr>
          <w:b/>
          <w:bCs/>
          <w:sz w:val="24"/>
          <w:szCs w:val="24"/>
        </w:rPr>
      </w:pPr>
    </w:p>
    <w:p w:rsidR="00911616" w:rsidRDefault="00911616" w:rsidP="00FB0BA7">
      <w:pPr>
        <w:spacing w:line="480" w:lineRule="auto"/>
        <w:jc w:val="center"/>
        <w:rPr>
          <w:rFonts w:ascii="TT184t00" w:hAnsi="TT184t00" w:cs="TT184t00"/>
          <w:sz w:val="32"/>
          <w:szCs w:val="32"/>
        </w:rPr>
      </w:pPr>
      <w:r w:rsidRPr="00C30FB2">
        <w:rPr>
          <w:b/>
          <w:bCs/>
          <w:sz w:val="32"/>
          <w:szCs w:val="32"/>
        </w:rPr>
        <w:sym w:font="Wingdings 2" w:char="F030"/>
      </w:r>
      <w:r w:rsidRPr="00C30FB2">
        <w:rPr>
          <w:sz w:val="32"/>
          <w:szCs w:val="32"/>
        </w:rPr>
        <w:t xml:space="preserve"> </w:t>
      </w:r>
      <w:r w:rsidRPr="003A5DC0">
        <w:rPr>
          <w:rFonts w:ascii="TT184t00" w:hAnsi="TT184t00" w:cs="TT184t00"/>
          <w:sz w:val="32"/>
          <w:szCs w:val="32"/>
        </w:rPr>
        <w:t>S</w:t>
      </w:r>
      <w:r>
        <w:rPr>
          <w:rFonts w:ascii="TT184t00" w:hAnsi="TT184t00" w:cs="TT184t00"/>
          <w:sz w:val="32"/>
          <w:szCs w:val="32"/>
        </w:rPr>
        <w:t xml:space="preserve">cuole dell’Infanzia  </w:t>
      </w:r>
      <w:r w:rsidRPr="00C30FB2">
        <w:rPr>
          <w:b/>
          <w:bCs/>
          <w:sz w:val="32"/>
          <w:szCs w:val="32"/>
        </w:rPr>
        <w:sym w:font="Wingdings 2" w:char="F030"/>
      </w:r>
      <w:r w:rsidRPr="00C30FB2">
        <w:rPr>
          <w:b/>
          <w:bCs/>
          <w:sz w:val="32"/>
          <w:szCs w:val="32"/>
        </w:rPr>
        <w:t xml:space="preserve"> </w:t>
      </w:r>
      <w:r>
        <w:rPr>
          <w:rFonts w:ascii="TT184t00" w:hAnsi="TT184t00" w:cs="TT184t00"/>
          <w:sz w:val="32"/>
          <w:szCs w:val="32"/>
        </w:rPr>
        <w:t xml:space="preserve">Primaria  </w:t>
      </w:r>
      <w:r w:rsidRPr="00C30FB2">
        <w:rPr>
          <w:b/>
          <w:bCs/>
          <w:sz w:val="32"/>
          <w:szCs w:val="32"/>
        </w:rPr>
        <w:sym w:font="Wingdings 2" w:char="F030"/>
      </w:r>
      <w:r w:rsidRPr="00C30FB2">
        <w:rPr>
          <w:sz w:val="32"/>
          <w:szCs w:val="32"/>
        </w:rPr>
        <w:t xml:space="preserve"> </w:t>
      </w:r>
      <w:r w:rsidRPr="003A5DC0">
        <w:rPr>
          <w:rFonts w:ascii="TT184t00" w:hAnsi="TT184t00" w:cs="TT184t00"/>
          <w:sz w:val="32"/>
          <w:szCs w:val="32"/>
        </w:rPr>
        <w:t>Secondaria di primo grado</w:t>
      </w:r>
    </w:p>
    <w:p w:rsidR="00911616" w:rsidRDefault="00911616" w:rsidP="00FB0BA7">
      <w:pPr>
        <w:autoSpaceDE w:val="0"/>
        <w:autoSpaceDN w:val="0"/>
        <w:adjustRightInd w:val="0"/>
        <w:spacing w:line="480" w:lineRule="auto"/>
        <w:jc w:val="center"/>
        <w:rPr>
          <w:rFonts w:ascii="Times-Roman" w:hAnsi="Times-Roman" w:cs="Times-Roman"/>
          <w:sz w:val="24"/>
          <w:szCs w:val="24"/>
        </w:rPr>
      </w:pPr>
      <w:proofErr w:type="spellStart"/>
      <w:r>
        <w:rPr>
          <w:rFonts w:ascii="Times-Roman" w:hAnsi="Times-Roman" w:cs="Times-Roman"/>
          <w:sz w:val="24"/>
          <w:szCs w:val="24"/>
        </w:rPr>
        <w:t>Scuola…………………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. </w:t>
      </w:r>
      <w:proofErr w:type="spellStart"/>
      <w:r>
        <w:rPr>
          <w:rFonts w:ascii="Times-Roman" w:hAnsi="Times-Roman" w:cs="Times-Roman"/>
          <w:sz w:val="24"/>
          <w:szCs w:val="24"/>
        </w:rPr>
        <w:t>di……………………….classe</w:t>
      </w:r>
      <w:proofErr w:type="spellEnd"/>
      <w:r>
        <w:rPr>
          <w:rFonts w:ascii="Times-Roman" w:hAnsi="Times-Roman" w:cs="Times-Roman"/>
          <w:sz w:val="24"/>
          <w:szCs w:val="24"/>
        </w:rPr>
        <w:t>/</w:t>
      </w:r>
      <w:proofErr w:type="spellStart"/>
      <w:r>
        <w:rPr>
          <w:rFonts w:ascii="Times-Roman" w:hAnsi="Times-Roman" w:cs="Times-Roman"/>
          <w:sz w:val="24"/>
          <w:szCs w:val="24"/>
        </w:rPr>
        <w:t>sezione…………</w:t>
      </w:r>
      <w:proofErr w:type="spellEnd"/>
    </w:p>
    <w:p w:rsidR="00911616" w:rsidRDefault="00911616" w:rsidP="00FB0BA7">
      <w:pPr>
        <w:autoSpaceDE w:val="0"/>
        <w:autoSpaceDN w:val="0"/>
        <w:adjustRightInd w:val="0"/>
        <w:spacing w:line="480" w:lineRule="auto"/>
        <w:jc w:val="center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anno scolastico 2013 -2014</w:t>
      </w:r>
    </w:p>
    <w:p w:rsidR="00911616" w:rsidRDefault="00911616" w:rsidP="00FB0BA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ALUNNO/A CON DISABILITA’</w:t>
      </w:r>
      <w:proofErr w:type="spellStart"/>
      <w:r>
        <w:rPr>
          <w:b/>
          <w:bCs/>
          <w:sz w:val="24"/>
          <w:szCs w:val="24"/>
        </w:rPr>
        <w:t>……………………………………</w:t>
      </w:r>
      <w:proofErr w:type="spellEnd"/>
      <w:r>
        <w:rPr>
          <w:b/>
          <w:bCs/>
          <w:sz w:val="24"/>
          <w:szCs w:val="24"/>
        </w:rPr>
        <w:t xml:space="preserve">..                                 DOCENTE </w:t>
      </w:r>
      <w:proofErr w:type="spellStart"/>
      <w:r>
        <w:rPr>
          <w:b/>
          <w:bCs/>
          <w:sz w:val="24"/>
          <w:szCs w:val="24"/>
        </w:rPr>
        <w:t>DI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SOSTEGNO…………………………</w:t>
      </w:r>
      <w:proofErr w:type="spellEnd"/>
    </w:p>
    <w:p w:rsidR="00911616" w:rsidRDefault="00911616" w:rsidP="009431BC">
      <w:pPr>
        <w:jc w:val="center"/>
        <w:rPr>
          <w:b/>
          <w:bCs/>
          <w:sz w:val="24"/>
          <w:szCs w:val="24"/>
        </w:rPr>
      </w:pPr>
    </w:p>
    <w:p w:rsidR="00911616" w:rsidRDefault="00911616" w:rsidP="00D31635">
      <w:pPr>
        <w:rPr>
          <w:b/>
          <w:bCs/>
          <w:sz w:val="24"/>
          <w:szCs w:val="24"/>
        </w:rPr>
      </w:pPr>
    </w:p>
    <w:p w:rsidR="00911616" w:rsidRDefault="00911616" w:rsidP="00FB0B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Specificare se:</w:t>
      </w:r>
    </w:p>
    <w:p w:rsidR="00911616" w:rsidRPr="00D31635" w:rsidRDefault="00911616" w:rsidP="00FB0B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i/>
          <w:iCs/>
          <w:sz w:val="24"/>
          <w:szCs w:val="24"/>
        </w:rPr>
      </w:pPr>
    </w:p>
    <w:p w:rsidR="00911616" w:rsidRDefault="00911616" w:rsidP="00FB0B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VALUTAZIONE INIZIALE</w:t>
      </w:r>
      <w:r>
        <w:rPr>
          <w:b/>
          <w:bCs/>
          <w:sz w:val="24"/>
          <w:szCs w:val="24"/>
        </w:rPr>
        <w:tab/>
        <w:t xml:space="preserve">□                                             DATA </w:t>
      </w:r>
      <w:proofErr w:type="spellStart"/>
      <w:r>
        <w:rPr>
          <w:b/>
          <w:bCs/>
          <w:sz w:val="24"/>
          <w:szCs w:val="24"/>
        </w:rPr>
        <w:t>DI</w:t>
      </w:r>
      <w:proofErr w:type="spellEnd"/>
      <w:r>
        <w:rPr>
          <w:b/>
          <w:bCs/>
          <w:sz w:val="24"/>
          <w:szCs w:val="24"/>
        </w:rPr>
        <w:t xml:space="preserve"> COMPILAZIONE</w:t>
      </w:r>
      <w:r w:rsidR="00FB6BC8"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…………………………………</w:t>
      </w:r>
      <w:proofErr w:type="spellEnd"/>
    </w:p>
    <w:p w:rsidR="00911616" w:rsidRDefault="00911616" w:rsidP="00FB0B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sz w:val="24"/>
          <w:szCs w:val="24"/>
        </w:rPr>
      </w:pPr>
    </w:p>
    <w:p w:rsidR="00911616" w:rsidRDefault="00911616" w:rsidP="00FB0B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VALUTAZIONE FINALE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□□                                          DATA </w:t>
      </w:r>
      <w:proofErr w:type="spellStart"/>
      <w:r>
        <w:rPr>
          <w:b/>
          <w:bCs/>
          <w:sz w:val="24"/>
          <w:szCs w:val="24"/>
        </w:rPr>
        <w:t>DI</w:t>
      </w:r>
      <w:proofErr w:type="spellEnd"/>
      <w:r>
        <w:rPr>
          <w:b/>
          <w:bCs/>
          <w:sz w:val="24"/>
          <w:szCs w:val="24"/>
        </w:rPr>
        <w:t xml:space="preserve"> COMPILAZIONE</w:t>
      </w:r>
      <w:r w:rsidR="00FB6BC8"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…………………………………</w:t>
      </w:r>
      <w:proofErr w:type="spellEnd"/>
    </w:p>
    <w:p w:rsidR="00911616" w:rsidRDefault="00911616" w:rsidP="00E264B0">
      <w:pPr>
        <w:autoSpaceDE w:val="0"/>
        <w:autoSpaceDN w:val="0"/>
        <w:adjustRightInd w:val="0"/>
      </w:pPr>
      <w:r>
        <w:rPr>
          <w:b/>
          <w:bCs/>
          <w:sz w:val="24"/>
          <w:szCs w:val="24"/>
        </w:rPr>
        <w:tab/>
      </w:r>
    </w:p>
    <w:p w:rsidR="00911616" w:rsidRPr="00E264B0" w:rsidRDefault="00911616" w:rsidP="00E264B0">
      <w:pPr>
        <w:autoSpaceDE w:val="0"/>
        <w:autoSpaceDN w:val="0"/>
        <w:adjustRightInd w:val="0"/>
      </w:pPr>
    </w:p>
    <w:p w:rsidR="00931BA2" w:rsidRDefault="00931BA2" w:rsidP="00E264B0">
      <w:pPr>
        <w:jc w:val="center"/>
        <w:rPr>
          <w:b/>
          <w:bCs/>
          <w:sz w:val="24"/>
          <w:szCs w:val="24"/>
        </w:rPr>
      </w:pPr>
    </w:p>
    <w:p w:rsidR="00931BA2" w:rsidRDefault="00931BA2" w:rsidP="00E264B0">
      <w:pPr>
        <w:jc w:val="center"/>
        <w:rPr>
          <w:b/>
          <w:bCs/>
          <w:sz w:val="24"/>
          <w:szCs w:val="24"/>
        </w:rPr>
      </w:pPr>
    </w:p>
    <w:p w:rsidR="006E097B" w:rsidRDefault="006E097B" w:rsidP="00E264B0">
      <w:pPr>
        <w:jc w:val="center"/>
        <w:rPr>
          <w:b/>
          <w:bCs/>
          <w:sz w:val="24"/>
          <w:szCs w:val="24"/>
        </w:rPr>
      </w:pPr>
    </w:p>
    <w:p w:rsidR="00911616" w:rsidRDefault="00911616" w:rsidP="00E264B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AREA COGNITIVA E DELL’APPRENDIMENTO</w:t>
      </w:r>
    </w:p>
    <w:p w:rsidR="00931BA2" w:rsidRDefault="00931BA2" w:rsidP="00E264B0">
      <w:pPr>
        <w:jc w:val="center"/>
        <w:rPr>
          <w:b/>
          <w:bCs/>
          <w:sz w:val="24"/>
          <w:szCs w:val="24"/>
        </w:rPr>
      </w:pPr>
    </w:p>
    <w:p w:rsidR="00931BA2" w:rsidRDefault="00931BA2" w:rsidP="00E264B0">
      <w:pPr>
        <w:jc w:val="center"/>
        <w:rPr>
          <w:b/>
          <w:bCs/>
          <w:sz w:val="24"/>
          <w:szCs w:val="24"/>
        </w:rPr>
      </w:pPr>
    </w:p>
    <w:tbl>
      <w:tblPr>
        <w:tblW w:w="136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0"/>
        <w:gridCol w:w="8808"/>
      </w:tblGrid>
      <w:tr w:rsidR="00911616" w:rsidTr="00931BA2">
        <w:tc>
          <w:tcPr>
            <w:tcW w:w="4800" w:type="dxa"/>
          </w:tcPr>
          <w:p w:rsidR="00911616" w:rsidRDefault="00911616">
            <w:pPr>
              <w:snapToGri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OBIETTIVI PRIORITARI </w:t>
            </w:r>
            <w:proofErr w:type="spellStart"/>
            <w:r>
              <w:rPr>
                <w:b/>
                <w:bCs/>
                <w:sz w:val="24"/>
                <w:szCs w:val="24"/>
              </w:rPr>
              <w:t>DI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SVILUPPO</w:t>
            </w:r>
          </w:p>
        </w:tc>
        <w:tc>
          <w:tcPr>
            <w:tcW w:w="8808" w:type="dxa"/>
          </w:tcPr>
          <w:p w:rsidR="00911616" w:rsidRDefault="00911616" w:rsidP="00451952">
            <w:pPr>
              <w:snapToGri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0 </w:t>
            </w:r>
            <w:r>
              <w:t>Nessun problema</w:t>
            </w:r>
            <w:r>
              <w:rPr>
                <w:b/>
                <w:bCs/>
              </w:rPr>
              <w:t xml:space="preserve">   1 </w:t>
            </w:r>
            <w:r>
              <w:t xml:space="preserve">problema lieve   </w:t>
            </w:r>
            <w:r>
              <w:rPr>
                <w:b/>
                <w:bCs/>
              </w:rPr>
              <w:t xml:space="preserve">2 </w:t>
            </w:r>
            <w:r>
              <w:t xml:space="preserve">problema medio   </w:t>
            </w:r>
            <w:r>
              <w:rPr>
                <w:b/>
                <w:bCs/>
              </w:rPr>
              <w:t xml:space="preserve">3 </w:t>
            </w:r>
            <w:r>
              <w:t xml:space="preserve">problema grave  </w:t>
            </w:r>
            <w:r>
              <w:rPr>
                <w:b/>
                <w:bCs/>
              </w:rPr>
              <w:t xml:space="preserve">4 </w:t>
            </w:r>
            <w:r>
              <w:t>problema completo,</w:t>
            </w:r>
          </w:p>
        </w:tc>
      </w:tr>
      <w:tr w:rsidR="00911616" w:rsidTr="00931BA2">
        <w:tc>
          <w:tcPr>
            <w:tcW w:w="4800" w:type="dxa"/>
          </w:tcPr>
          <w:p w:rsidR="00911616" w:rsidRDefault="00911616">
            <w:pPr>
              <w:snapToGri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08" w:type="dxa"/>
          </w:tcPr>
          <w:p w:rsidR="00911616" w:rsidRPr="005918CE" w:rsidRDefault="00911616" w:rsidP="0070189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□        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                                                                                                       </w:t>
            </w:r>
          </w:p>
          <w:p w:rsidR="00911616" w:rsidRDefault="00911616" w:rsidP="00451952">
            <w:pPr>
              <w:snapToGrid w:val="0"/>
              <w:rPr>
                <w:b/>
                <w:bCs/>
              </w:rPr>
            </w:pPr>
          </w:p>
          <w:p w:rsidR="00911616" w:rsidRDefault="00911616" w:rsidP="00451952">
            <w:pPr>
              <w:snapToGrid w:val="0"/>
              <w:rPr>
                <w:b/>
                <w:bCs/>
              </w:rPr>
            </w:pPr>
          </w:p>
          <w:p w:rsidR="00911616" w:rsidRDefault="00911616" w:rsidP="00451952">
            <w:pPr>
              <w:snapToGrid w:val="0"/>
              <w:rPr>
                <w:b/>
                <w:bCs/>
              </w:rPr>
            </w:pPr>
          </w:p>
        </w:tc>
      </w:tr>
      <w:tr w:rsidR="00911616" w:rsidTr="00931BA2">
        <w:trPr>
          <w:trHeight w:val="491"/>
        </w:trPr>
        <w:tc>
          <w:tcPr>
            <w:tcW w:w="4800" w:type="dxa"/>
          </w:tcPr>
          <w:p w:rsidR="00911616" w:rsidRDefault="00911616" w:rsidP="00C83F3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808" w:type="dxa"/>
          </w:tcPr>
          <w:p w:rsidR="00911616" w:rsidRDefault="00911616" w:rsidP="005918CE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:rsidR="00911616" w:rsidRDefault="00911616" w:rsidP="005918CE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:rsidR="00911616" w:rsidRDefault="00911616" w:rsidP="00E264B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□        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      </w:t>
            </w:r>
          </w:p>
          <w:p w:rsidR="00911616" w:rsidRPr="005918CE" w:rsidRDefault="00911616" w:rsidP="00E264B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                       </w:t>
            </w:r>
          </w:p>
        </w:tc>
      </w:tr>
      <w:tr w:rsidR="00911616" w:rsidTr="00931BA2">
        <w:trPr>
          <w:trHeight w:val="491"/>
        </w:trPr>
        <w:tc>
          <w:tcPr>
            <w:tcW w:w="4800" w:type="dxa"/>
          </w:tcPr>
          <w:p w:rsidR="00911616" w:rsidRDefault="00911616" w:rsidP="00C83F3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808" w:type="dxa"/>
          </w:tcPr>
          <w:p w:rsidR="00911616" w:rsidRDefault="00911616" w:rsidP="005918CE">
            <w:pPr>
              <w:snapToGrid w:val="0"/>
              <w:rPr>
                <w:b/>
                <w:bCs/>
              </w:rPr>
            </w:pPr>
          </w:p>
        </w:tc>
      </w:tr>
    </w:tbl>
    <w:p w:rsidR="00911616" w:rsidRDefault="00911616" w:rsidP="00E264B0">
      <w:pPr>
        <w:rPr>
          <w:sz w:val="24"/>
          <w:szCs w:val="24"/>
        </w:rPr>
      </w:pPr>
    </w:p>
    <w:p w:rsidR="00911616" w:rsidRPr="00E264B0" w:rsidRDefault="00911616" w:rsidP="00E264B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AREA DELLA COMUNICAZIONE</w:t>
      </w:r>
    </w:p>
    <w:tbl>
      <w:tblPr>
        <w:tblW w:w="136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0"/>
        <w:gridCol w:w="8808"/>
      </w:tblGrid>
      <w:tr w:rsidR="00911616" w:rsidTr="00931BA2">
        <w:tc>
          <w:tcPr>
            <w:tcW w:w="4800" w:type="dxa"/>
          </w:tcPr>
          <w:p w:rsidR="00911616" w:rsidRDefault="00911616" w:rsidP="00E57E04">
            <w:pPr>
              <w:snapToGri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OBIETTIVI PRIORITARI </w:t>
            </w:r>
            <w:proofErr w:type="spellStart"/>
            <w:r>
              <w:rPr>
                <w:b/>
                <w:bCs/>
                <w:sz w:val="24"/>
                <w:szCs w:val="24"/>
              </w:rPr>
              <w:t>DI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SVILUPPO</w:t>
            </w:r>
          </w:p>
        </w:tc>
        <w:tc>
          <w:tcPr>
            <w:tcW w:w="8808" w:type="dxa"/>
          </w:tcPr>
          <w:p w:rsidR="00911616" w:rsidRDefault="00911616" w:rsidP="00E57E04">
            <w:pPr>
              <w:snapToGri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0 </w:t>
            </w:r>
            <w:r>
              <w:t>Nessun problema</w:t>
            </w:r>
            <w:r>
              <w:rPr>
                <w:b/>
                <w:bCs/>
              </w:rPr>
              <w:t xml:space="preserve">   1 </w:t>
            </w:r>
            <w:r>
              <w:t xml:space="preserve">problema lieve   </w:t>
            </w:r>
            <w:r>
              <w:rPr>
                <w:b/>
                <w:bCs/>
              </w:rPr>
              <w:t xml:space="preserve">2 </w:t>
            </w:r>
            <w:r>
              <w:t xml:space="preserve">problema medio   </w:t>
            </w:r>
            <w:r>
              <w:rPr>
                <w:b/>
                <w:bCs/>
              </w:rPr>
              <w:t xml:space="preserve">3 </w:t>
            </w:r>
            <w:r>
              <w:t xml:space="preserve">problema grave  </w:t>
            </w:r>
            <w:r>
              <w:rPr>
                <w:b/>
                <w:bCs/>
              </w:rPr>
              <w:t xml:space="preserve">4 </w:t>
            </w:r>
            <w:r>
              <w:t>problema completo,</w:t>
            </w:r>
          </w:p>
        </w:tc>
      </w:tr>
      <w:tr w:rsidR="00911616" w:rsidTr="00931BA2">
        <w:tc>
          <w:tcPr>
            <w:tcW w:w="4800" w:type="dxa"/>
          </w:tcPr>
          <w:p w:rsidR="00911616" w:rsidRDefault="00911616" w:rsidP="00E57E04">
            <w:pPr>
              <w:snapToGri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08" w:type="dxa"/>
          </w:tcPr>
          <w:p w:rsidR="00911616" w:rsidRPr="005918CE" w:rsidRDefault="00911616" w:rsidP="00E57E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□        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                                                                                                       </w:t>
            </w:r>
          </w:p>
          <w:p w:rsidR="00911616" w:rsidRDefault="00911616" w:rsidP="00E57E04">
            <w:pPr>
              <w:snapToGrid w:val="0"/>
              <w:rPr>
                <w:b/>
                <w:bCs/>
              </w:rPr>
            </w:pPr>
          </w:p>
          <w:p w:rsidR="00911616" w:rsidRDefault="00911616" w:rsidP="00E57E04">
            <w:pPr>
              <w:snapToGrid w:val="0"/>
              <w:rPr>
                <w:b/>
                <w:bCs/>
              </w:rPr>
            </w:pPr>
          </w:p>
          <w:p w:rsidR="00911616" w:rsidRDefault="00911616" w:rsidP="00E57E04">
            <w:pPr>
              <w:snapToGrid w:val="0"/>
              <w:rPr>
                <w:b/>
                <w:bCs/>
              </w:rPr>
            </w:pPr>
          </w:p>
        </w:tc>
      </w:tr>
      <w:tr w:rsidR="00911616" w:rsidTr="00931BA2">
        <w:trPr>
          <w:trHeight w:val="491"/>
        </w:trPr>
        <w:tc>
          <w:tcPr>
            <w:tcW w:w="4800" w:type="dxa"/>
          </w:tcPr>
          <w:p w:rsidR="00911616" w:rsidRDefault="00911616" w:rsidP="00E57E0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808" w:type="dxa"/>
          </w:tcPr>
          <w:p w:rsidR="00911616" w:rsidRDefault="00911616" w:rsidP="00E57E04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:rsidR="00911616" w:rsidRDefault="00911616" w:rsidP="00E57E04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:rsidR="00911616" w:rsidRPr="005918CE" w:rsidRDefault="00911616" w:rsidP="00E57E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□        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                                                                                                       </w:t>
            </w:r>
          </w:p>
          <w:p w:rsidR="00911616" w:rsidRPr="005918CE" w:rsidRDefault="00911616" w:rsidP="00E57E04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</w:tr>
    </w:tbl>
    <w:p w:rsidR="00931BA2" w:rsidRDefault="00931BA2" w:rsidP="009431BC"/>
    <w:p w:rsidR="00911616" w:rsidRDefault="00911616" w:rsidP="009D0F72">
      <w:pPr>
        <w:jc w:val="center"/>
        <w:rPr>
          <w:b/>
          <w:bCs/>
          <w:sz w:val="24"/>
          <w:szCs w:val="24"/>
        </w:rPr>
      </w:pPr>
    </w:p>
    <w:p w:rsidR="00911616" w:rsidRDefault="00911616" w:rsidP="009D0F7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AREA RELAZIONALE</w:t>
      </w:r>
    </w:p>
    <w:p w:rsidR="00911616" w:rsidRDefault="00911616" w:rsidP="009D0F72">
      <w:pPr>
        <w:jc w:val="center"/>
        <w:rPr>
          <w:b/>
          <w:bCs/>
          <w:sz w:val="24"/>
          <w:szCs w:val="24"/>
        </w:rPr>
      </w:pPr>
    </w:p>
    <w:tbl>
      <w:tblPr>
        <w:tblW w:w="136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0"/>
        <w:gridCol w:w="8808"/>
      </w:tblGrid>
      <w:tr w:rsidR="00911616" w:rsidTr="00931BA2">
        <w:tc>
          <w:tcPr>
            <w:tcW w:w="4800" w:type="dxa"/>
          </w:tcPr>
          <w:p w:rsidR="00911616" w:rsidRDefault="00911616" w:rsidP="00E57E04">
            <w:pPr>
              <w:snapToGri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OBIETTIVI PRIORITARI </w:t>
            </w:r>
            <w:proofErr w:type="spellStart"/>
            <w:r>
              <w:rPr>
                <w:b/>
                <w:bCs/>
                <w:sz w:val="24"/>
                <w:szCs w:val="24"/>
              </w:rPr>
              <w:t>DI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SVILUPPO</w:t>
            </w:r>
          </w:p>
        </w:tc>
        <w:tc>
          <w:tcPr>
            <w:tcW w:w="8808" w:type="dxa"/>
          </w:tcPr>
          <w:p w:rsidR="00911616" w:rsidRDefault="00911616" w:rsidP="00E57E04">
            <w:pPr>
              <w:snapToGri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0 </w:t>
            </w:r>
            <w:r>
              <w:t>Nessun problema</w:t>
            </w:r>
            <w:r>
              <w:rPr>
                <w:b/>
                <w:bCs/>
              </w:rPr>
              <w:t xml:space="preserve">   1 </w:t>
            </w:r>
            <w:r>
              <w:t xml:space="preserve">problema lieve   </w:t>
            </w:r>
            <w:r>
              <w:rPr>
                <w:b/>
                <w:bCs/>
              </w:rPr>
              <w:t xml:space="preserve">2 </w:t>
            </w:r>
            <w:r>
              <w:t xml:space="preserve">problema medio   </w:t>
            </w:r>
            <w:r>
              <w:rPr>
                <w:b/>
                <w:bCs/>
              </w:rPr>
              <w:t xml:space="preserve">3 </w:t>
            </w:r>
            <w:r>
              <w:t xml:space="preserve">problema grave  </w:t>
            </w:r>
            <w:r>
              <w:rPr>
                <w:b/>
                <w:bCs/>
              </w:rPr>
              <w:t xml:space="preserve">4 </w:t>
            </w:r>
            <w:r>
              <w:t>problema completo,</w:t>
            </w:r>
          </w:p>
        </w:tc>
      </w:tr>
      <w:tr w:rsidR="00911616" w:rsidTr="00931BA2">
        <w:tc>
          <w:tcPr>
            <w:tcW w:w="4800" w:type="dxa"/>
          </w:tcPr>
          <w:p w:rsidR="00911616" w:rsidRDefault="00911616" w:rsidP="00E57E04">
            <w:pPr>
              <w:snapToGri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08" w:type="dxa"/>
          </w:tcPr>
          <w:p w:rsidR="00911616" w:rsidRPr="005918CE" w:rsidRDefault="00911616" w:rsidP="00E57E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□        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                                                                                                       </w:t>
            </w:r>
          </w:p>
          <w:p w:rsidR="00911616" w:rsidRDefault="00911616" w:rsidP="00E57E04">
            <w:pPr>
              <w:snapToGrid w:val="0"/>
              <w:rPr>
                <w:b/>
                <w:bCs/>
              </w:rPr>
            </w:pPr>
          </w:p>
          <w:p w:rsidR="00911616" w:rsidRDefault="00911616" w:rsidP="00E57E04">
            <w:pPr>
              <w:snapToGrid w:val="0"/>
              <w:rPr>
                <w:b/>
                <w:bCs/>
              </w:rPr>
            </w:pPr>
          </w:p>
          <w:p w:rsidR="00911616" w:rsidRDefault="00911616" w:rsidP="00E57E04">
            <w:pPr>
              <w:snapToGrid w:val="0"/>
              <w:rPr>
                <w:b/>
                <w:bCs/>
              </w:rPr>
            </w:pPr>
          </w:p>
        </w:tc>
      </w:tr>
      <w:tr w:rsidR="00911616" w:rsidTr="00931BA2">
        <w:trPr>
          <w:trHeight w:val="491"/>
        </w:trPr>
        <w:tc>
          <w:tcPr>
            <w:tcW w:w="4800" w:type="dxa"/>
          </w:tcPr>
          <w:p w:rsidR="00911616" w:rsidRDefault="00911616" w:rsidP="00E57E0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808" w:type="dxa"/>
          </w:tcPr>
          <w:p w:rsidR="00911616" w:rsidRDefault="00911616" w:rsidP="00E57E04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:rsidR="00911616" w:rsidRDefault="00911616" w:rsidP="00E57E04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:rsidR="00911616" w:rsidRPr="005918CE" w:rsidRDefault="00911616" w:rsidP="00E57E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□        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                                                                                                       </w:t>
            </w:r>
          </w:p>
          <w:p w:rsidR="00911616" w:rsidRPr="005918CE" w:rsidRDefault="00911616" w:rsidP="00E57E04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</w:tr>
    </w:tbl>
    <w:p w:rsidR="00911616" w:rsidRDefault="00911616" w:rsidP="009431BC"/>
    <w:p w:rsidR="00911616" w:rsidRDefault="00911616" w:rsidP="009431BC"/>
    <w:p w:rsidR="00911616" w:rsidRDefault="00911616" w:rsidP="009D0F7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AREA MOTORIO-PRASSICA</w:t>
      </w:r>
    </w:p>
    <w:p w:rsidR="00911616" w:rsidRDefault="00911616" w:rsidP="009D0F72">
      <w:pPr>
        <w:jc w:val="center"/>
        <w:rPr>
          <w:b/>
          <w:bCs/>
          <w:sz w:val="24"/>
          <w:szCs w:val="24"/>
        </w:rPr>
      </w:pPr>
    </w:p>
    <w:tbl>
      <w:tblPr>
        <w:tblW w:w="136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0"/>
        <w:gridCol w:w="8808"/>
      </w:tblGrid>
      <w:tr w:rsidR="00911616" w:rsidTr="00931BA2">
        <w:tc>
          <w:tcPr>
            <w:tcW w:w="4800" w:type="dxa"/>
          </w:tcPr>
          <w:p w:rsidR="00911616" w:rsidRDefault="00911616" w:rsidP="00E57E04">
            <w:pPr>
              <w:snapToGri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OBIETTIVI PRIORITARI </w:t>
            </w:r>
            <w:proofErr w:type="spellStart"/>
            <w:r>
              <w:rPr>
                <w:b/>
                <w:bCs/>
                <w:sz w:val="24"/>
                <w:szCs w:val="24"/>
              </w:rPr>
              <w:t>DI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SVILUPPO</w:t>
            </w:r>
          </w:p>
        </w:tc>
        <w:tc>
          <w:tcPr>
            <w:tcW w:w="8808" w:type="dxa"/>
          </w:tcPr>
          <w:p w:rsidR="00911616" w:rsidRDefault="00911616" w:rsidP="00E57E04">
            <w:pPr>
              <w:snapToGri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0 </w:t>
            </w:r>
            <w:r>
              <w:t>Nessun problema</w:t>
            </w:r>
            <w:r>
              <w:rPr>
                <w:b/>
                <w:bCs/>
              </w:rPr>
              <w:t xml:space="preserve">   1 </w:t>
            </w:r>
            <w:r>
              <w:t xml:space="preserve">problema lieve   </w:t>
            </w:r>
            <w:r>
              <w:rPr>
                <w:b/>
                <w:bCs/>
              </w:rPr>
              <w:t xml:space="preserve">2 </w:t>
            </w:r>
            <w:r>
              <w:t xml:space="preserve">problema medio   </w:t>
            </w:r>
            <w:r>
              <w:rPr>
                <w:b/>
                <w:bCs/>
              </w:rPr>
              <w:t xml:space="preserve">3 </w:t>
            </w:r>
            <w:r>
              <w:t xml:space="preserve">problema grave  </w:t>
            </w:r>
            <w:r>
              <w:rPr>
                <w:b/>
                <w:bCs/>
              </w:rPr>
              <w:t xml:space="preserve">4 </w:t>
            </w:r>
            <w:r>
              <w:t>problema completo,</w:t>
            </w:r>
          </w:p>
        </w:tc>
      </w:tr>
      <w:tr w:rsidR="00911616" w:rsidTr="00931BA2">
        <w:tc>
          <w:tcPr>
            <w:tcW w:w="4800" w:type="dxa"/>
          </w:tcPr>
          <w:p w:rsidR="00911616" w:rsidRDefault="00911616" w:rsidP="00E57E04">
            <w:pPr>
              <w:snapToGri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08" w:type="dxa"/>
          </w:tcPr>
          <w:p w:rsidR="00911616" w:rsidRPr="005918CE" w:rsidRDefault="00911616" w:rsidP="00E57E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□        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                                                                                                       </w:t>
            </w:r>
          </w:p>
          <w:p w:rsidR="00911616" w:rsidRDefault="00911616" w:rsidP="00E57E04">
            <w:pPr>
              <w:snapToGrid w:val="0"/>
              <w:rPr>
                <w:b/>
                <w:bCs/>
              </w:rPr>
            </w:pPr>
          </w:p>
          <w:p w:rsidR="00911616" w:rsidRDefault="00911616" w:rsidP="00E57E04">
            <w:pPr>
              <w:snapToGrid w:val="0"/>
              <w:rPr>
                <w:b/>
                <w:bCs/>
              </w:rPr>
            </w:pPr>
          </w:p>
          <w:p w:rsidR="00911616" w:rsidRDefault="00911616" w:rsidP="00E57E04">
            <w:pPr>
              <w:snapToGrid w:val="0"/>
              <w:rPr>
                <w:b/>
                <w:bCs/>
              </w:rPr>
            </w:pPr>
          </w:p>
        </w:tc>
      </w:tr>
      <w:tr w:rsidR="00911616" w:rsidTr="00931BA2">
        <w:trPr>
          <w:trHeight w:val="491"/>
        </w:trPr>
        <w:tc>
          <w:tcPr>
            <w:tcW w:w="4800" w:type="dxa"/>
          </w:tcPr>
          <w:p w:rsidR="00911616" w:rsidRDefault="00911616" w:rsidP="00E57E0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808" w:type="dxa"/>
          </w:tcPr>
          <w:p w:rsidR="00911616" w:rsidRDefault="00911616" w:rsidP="00E57E04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:rsidR="00911616" w:rsidRDefault="00911616" w:rsidP="00E57E04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:rsidR="00911616" w:rsidRPr="005918CE" w:rsidRDefault="00911616" w:rsidP="00E57E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□        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                                                                                                       </w:t>
            </w:r>
          </w:p>
          <w:p w:rsidR="00911616" w:rsidRPr="005918CE" w:rsidRDefault="00911616" w:rsidP="00E57E04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</w:tr>
    </w:tbl>
    <w:p w:rsidR="00911616" w:rsidRDefault="00911616" w:rsidP="009431BC">
      <w:pPr>
        <w:rPr>
          <w:b/>
          <w:bCs/>
        </w:rPr>
      </w:pPr>
    </w:p>
    <w:p w:rsidR="00911616" w:rsidRDefault="00911616" w:rsidP="009431BC"/>
    <w:p w:rsidR="00911616" w:rsidRDefault="00911616" w:rsidP="009D0F7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AREA AUTONOMIA PERSONALE</w:t>
      </w:r>
    </w:p>
    <w:p w:rsidR="00911616" w:rsidRDefault="00911616" w:rsidP="009D0F72">
      <w:pPr>
        <w:jc w:val="center"/>
        <w:rPr>
          <w:b/>
          <w:bCs/>
        </w:rPr>
      </w:pPr>
    </w:p>
    <w:tbl>
      <w:tblPr>
        <w:tblW w:w="136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0"/>
        <w:gridCol w:w="8808"/>
      </w:tblGrid>
      <w:tr w:rsidR="00911616" w:rsidTr="00931BA2">
        <w:tc>
          <w:tcPr>
            <w:tcW w:w="4800" w:type="dxa"/>
          </w:tcPr>
          <w:p w:rsidR="00911616" w:rsidRDefault="00911616" w:rsidP="00E57E04">
            <w:pPr>
              <w:snapToGri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OBIETTIVI PRIORITARI </w:t>
            </w:r>
            <w:proofErr w:type="spellStart"/>
            <w:r>
              <w:rPr>
                <w:b/>
                <w:bCs/>
                <w:sz w:val="24"/>
                <w:szCs w:val="24"/>
              </w:rPr>
              <w:t>DI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SVILUPPO</w:t>
            </w:r>
          </w:p>
        </w:tc>
        <w:tc>
          <w:tcPr>
            <w:tcW w:w="8808" w:type="dxa"/>
          </w:tcPr>
          <w:p w:rsidR="00911616" w:rsidRDefault="00911616" w:rsidP="00E57E04">
            <w:pPr>
              <w:snapToGri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0 </w:t>
            </w:r>
            <w:r>
              <w:t>Nessun problema</w:t>
            </w:r>
            <w:r>
              <w:rPr>
                <w:b/>
                <w:bCs/>
              </w:rPr>
              <w:t xml:space="preserve">   1 </w:t>
            </w:r>
            <w:r>
              <w:t xml:space="preserve">problema lieve   </w:t>
            </w:r>
            <w:r>
              <w:rPr>
                <w:b/>
                <w:bCs/>
              </w:rPr>
              <w:t xml:space="preserve">2 </w:t>
            </w:r>
            <w:r>
              <w:t xml:space="preserve">problema medio   </w:t>
            </w:r>
            <w:r>
              <w:rPr>
                <w:b/>
                <w:bCs/>
              </w:rPr>
              <w:t xml:space="preserve">3 </w:t>
            </w:r>
            <w:r>
              <w:t xml:space="preserve">problema grave  </w:t>
            </w:r>
            <w:r>
              <w:rPr>
                <w:b/>
                <w:bCs/>
              </w:rPr>
              <w:t xml:space="preserve">4 </w:t>
            </w:r>
            <w:r>
              <w:t>problema completo,</w:t>
            </w:r>
          </w:p>
        </w:tc>
      </w:tr>
      <w:tr w:rsidR="00911616" w:rsidTr="00931BA2">
        <w:tc>
          <w:tcPr>
            <w:tcW w:w="4800" w:type="dxa"/>
          </w:tcPr>
          <w:p w:rsidR="00911616" w:rsidRDefault="00911616" w:rsidP="00E57E04">
            <w:pPr>
              <w:snapToGri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08" w:type="dxa"/>
          </w:tcPr>
          <w:p w:rsidR="00911616" w:rsidRPr="005918CE" w:rsidRDefault="00911616" w:rsidP="00E57E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□        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                                                                                                       </w:t>
            </w:r>
          </w:p>
          <w:p w:rsidR="00911616" w:rsidRDefault="00911616" w:rsidP="00E57E04">
            <w:pPr>
              <w:snapToGrid w:val="0"/>
              <w:rPr>
                <w:b/>
                <w:bCs/>
              </w:rPr>
            </w:pPr>
          </w:p>
          <w:p w:rsidR="00911616" w:rsidRDefault="00911616" w:rsidP="00E57E04">
            <w:pPr>
              <w:snapToGrid w:val="0"/>
              <w:rPr>
                <w:b/>
                <w:bCs/>
              </w:rPr>
            </w:pPr>
          </w:p>
          <w:p w:rsidR="00911616" w:rsidRDefault="00911616" w:rsidP="00E57E04">
            <w:pPr>
              <w:snapToGrid w:val="0"/>
              <w:rPr>
                <w:b/>
                <w:bCs/>
              </w:rPr>
            </w:pPr>
          </w:p>
        </w:tc>
      </w:tr>
      <w:tr w:rsidR="00911616" w:rsidTr="00931BA2">
        <w:trPr>
          <w:trHeight w:val="491"/>
        </w:trPr>
        <w:tc>
          <w:tcPr>
            <w:tcW w:w="4800" w:type="dxa"/>
          </w:tcPr>
          <w:p w:rsidR="00911616" w:rsidRDefault="00911616" w:rsidP="00E57E0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808" w:type="dxa"/>
          </w:tcPr>
          <w:p w:rsidR="00911616" w:rsidRDefault="00911616" w:rsidP="00E57E04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:rsidR="00911616" w:rsidRDefault="00911616" w:rsidP="00E57E04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:rsidR="00911616" w:rsidRPr="005918CE" w:rsidRDefault="00911616" w:rsidP="00E57E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□        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                                                                                                       </w:t>
            </w:r>
          </w:p>
          <w:p w:rsidR="00911616" w:rsidRPr="005918CE" w:rsidRDefault="00911616" w:rsidP="00E57E04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</w:tr>
    </w:tbl>
    <w:p w:rsidR="00911616" w:rsidRDefault="00911616" w:rsidP="009431BC">
      <w:pPr>
        <w:rPr>
          <w:sz w:val="24"/>
          <w:szCs w:val="24"/>
        </w:rPr>
      </w:pPr>
    </w:p>
    <w:p w:rsidR="00911616" w:rsidRDefault="00911616" w:rsidP="009431BC">
      <w:pPr>
        <w:rPr>
          <w:sz w:val="24"/>
          <w:szCs w:val="24"/>
        </w:rPr>
      </w:pPr>
    </w:p>
    <w:p w:rsidR="00911616" w:rsidRDefault="00911616" w:rsidP="009D0F7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AREE  </w:t>
      </w:r>
      <w:proofErr w:type="spellStart"/>
      <w:r>
        <w:rPr>
          <w:b/>
          <w:bCs/>
          <w:sz w:val="24"/>
          <w:szCs w:val="24"/>
        </w:rPr>
        <w:t>DI</w:t>
      </w:r>
      <w:proofErr w:type="spellEnd"/>
      <w:r>
        <w:rPr>
          <w:b/>
          <w:bCs/>
          <w:sz w:val="24"/>
          <w:szCs w:val="24"/>
        </w:rPr>
        <w:t xml:space="preserve"> VITA PRINCIPALI (AUTONOMIA SOCIALE)</w:t>
      </w:r>
    </w:p>
    <w:p w:rsidR="00911616" w:rsidRDefault="00911616" w:rsidP="009D0F72">
      <w:pPr>
        <w:jc w:val="center"/>
        <w:rPr>
          <w:b/>
          <w:bCs/>
          <w:sz w:val="24"/>
          <w:szCs w:val="24"/>
        </w:rPr>
      </w:pPr>
    </w:p>
    <w:tbl>
      <w:tblPr>
        <w:tblW w:w="136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0"/>
        <w:gridCol w:w="8808"/>
      </w:tblGrid>
      <w:tr w:rsidR="00911616" w:rsidTr="00931BA2">
        <w:tc>
          <w:tcPr>
            <w:tcW w:w="4800" w:type="dxa"/>
          </w:tcPr>
          <w:p w:rsidR="00911616" w:rsidRDefault="00911616" w:rsidP="00E57E04">
            <w:pPr>
              <w:snapToGri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OBIETTIVI PRIORITARI </w:t>
            </w:r>
            <w:proofErr w:type="spellStart"/>
            <w:r>
              <w:rPr>
                <w:b/>
                <w:bCs/>
                <w:sz w:val="24"/>
                <w:szCs w:val="24"/>
              </w:rPr>
              <w:t>DI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SVILUPPO</w:t>
            </w:r>
          </w:p>
        </w:tc>
        <w:tc>
          <w:tcPr>
            <w:tcW w:w="8808" w:type="dxa"/>
          </w:tcPr>
          <w:p w:rsidR="00911616" w:rsidRDefault="00911616" w:rsidP="00E57E04">
            <w:pPr>
              <w:snapToGri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0 </w:t>
            </w:r>
            <w:r>
              <w:t>Nessun problema</w:t>
            </w:r>
            <w:r>
              <w:rPr>
                <w:b/>
                <w:bCs/>
              </w:rPr>
              <w:t xml:space="preserve">   1 </w:t>
            </w:r>
            <w:r>
              <w:t xml:space="preserve">problema lieve   </w:t>
            </w:r>
            <w:r>
              <w:rPr>
                <w:b/>
                <w:bCs/>
              </w:rPr>
              <w:t xml:space="preserve">2 </w:t>
            </w:r>
            <w:r>
              <w:t xml:space="preserve">problema medio   </w:t>
            </w:r>
            <w:r>
              <w:rPr>
                <w:b/>
                <w:bCs/>
              </w:rPr>
              <w:t xml:space="preserve">3 </w:t>
            </w:r>
            <w:r>
              <w:t xml:space="preserve">problema grave  </w:t>
            </w:r>
            <w:r>
              <w:rPr>
                <w:b/>
                <w:bCs/>
              </w:rPr>
              <w:t xml:space="preserve">4 </w:t>
            </w:r>
            <w:r>
              <w:t>problema completo,</w:t>
            </w:r>
          </w:p>
        </w:tc>
      </w:tr>
      <w:tr w:rsidR="00911616" w:rsidTr="00931BA2">
        <w:tc>
          <w:tcPr>
            <w:tcW w:w="4800" w:type="dxa"/>
          </w:tcPr>
          <w:p w:rsidR="00911616" w:rsidRDefault="00911616" w:rsidP="00E57E04">
            <w:pPr>
              <w:snapToGri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08" w:type="dxa"/>
          </w:tcPr>
          <w:p w:rsidR="00911616" w:rsidRPr="005918CE" w:rsidRDefault="00911616" w:rsidP="00E57E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□        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                                                                                                       </w:t>
            </w:r>
          </w:p>
          <w:p w:rsidR="00911616" w:rsidRDefault="00911616" w:rsidP="00E57E04">
            <w:pPr>
              <w:snapToGrid w:val="0"/>
              <w:rPr>
                <w:b/>
                <w:bCs/>
              </w:rPr>
            </w:pPr>
          </w:p>
          <w:p w:rsidR="00911616" w:rsidRDefault="00911616" w:rsidP="00E57E04">
            <w:pPr>
              <w:snapToGrid w:val="0"/>
              <w:rPr>
                <w:b/>
                <w:bCs/>
              </w:rPr>
            </w:pPr>
          </w:p>
          <w:p w:rsidR="00911616" w:rsidRDefault="00911616" w:rsidP="00E57E04">
            <w:pPr>
              <w:snapToGrid w:val="0"/>
              <w:rPr>
                <w:b/>
                <w:bCs/>
              </w:rPr>
            </w:pPr>
          </w:p>
        </w:tc>
      </w:tr>
      <w:tr w:rsidR="00911616" w:rsidTr="00931BA2">
        <w:trPr>
          <w:trHeight w:val="491"/>
        </w:trPr>
        <w:tc>
          <w:tcPr>
            <w:tcW w:w="4800" w:type="dxa"/>
          </w:tcPr>
          <w:p w:rsidR="00911616" w:rsidRDefault="00911616" w:rsidP="00E57E0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808" w:type="dxa"/>
          </w:tcPr>
          <w:p w:rsidR="00911616" w:rsidRDefault="00911616" w:rsidP="00E57E04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:rsidR="00911616" w:rsidRDefault="00911616" w:rsidP="00E57E04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:rsidR="00911616" w:rsidRPr="005918CE" w:rsidRDefault="00911616" w:rsidP="00E57E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□        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</w:t>
            </w:r>
            <w:proofErr w:type="spellStart"/>
            <w:r>
              <w:rPr>
                <w:b/>
                <w:bCs/>
              </w:rPr>
              <w:t>□</w:t>
            </w:r>
            <w:proofErr w:type="spellEnd"/>
            <w:r>
              <w:rPr>
                <w:b/>
                <w:bCs/>
              </w:rPr>
              <w:t xml:space="preserve">                                                                                                                                </w:t>
            </w:r>
          </w:p>
          <w:p w:rsidR="00911616" w:rsidRPr="005918CE" w:rsidRDefault="00911616" w:rsidP="00E57E04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</w:tr>
    </w:tbl>
    <w:p w:rsidR="00911616" w:rsidRDefault="00911616" w:rsidP="009431BC">
      <w:pPr>
        <w:rPr>
          <w:sz w:val="24"/>
          <w:szCs w:val="24"/>
        </w:rPr>
      </w:pPr>
    </w:p>
    <w:p w:rsidR="00911616" w:rsidRDefault="00911616" w:rsidP="009431BC">
      <w:pPr>
        <w:rPr>
          <w:sz w:val="24"/>
          <w:szCs w:val="24"/>
        </w:rPr>
      </w:pPr>
    </w:p>
    <w:p w:rsidR="00911616" w:rsidRDefault="00911616" w:rsidP="007018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EVENTUALI ANNOTAZIONI</w:t>
      </w:r>
    </w:p>
    <w:p w:rsidR="00911616" w:rsidRDefault="00911616" w:rsidP="00701894">
      <w:pPr>
        <w:jc w:val="center"/>
        <w:rPr>
          <w:b/>
          <w:bCs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/>
      </w:tblPr>
      <w:tblGrid>
        <w:gridCol w:w="13608"/>
      </w:tblGrid>
      <w:tr w:rsidR="00911616" w:rsidTr="00FB0BA7">
        <w:tc>
          <w:tcPr>
            <w:tcW w:w="1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16" w:rsidRDefault="00911616" w:rsidP="00701894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911616" w:rsidRDefault="00911616" w:rsidP="00701894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911616" w:rsidRDefault="00911616" w:rsidP="00701894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911616" w:rsidRDefault="00911616" w:rsidP="00701894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911616" w:rsidRDefault="00911616" w:rsidP="009431BC">
      <w:pPr>
        <w:rPr>
          <w:sz w:val="24"/>
          <w:szCs w:val="24"/>
        </w:rPr>
      </w:pPr>
    </w:p>
    <w:p w:rsidR="00911616" w:rsidRDefault="00911616" w:rsidP="009431BC">
      <w:pPr>
        <w:rPr>
          <w:sz w:val="24"/>
          <w:szCs w:val="24"/>
        </w:rPr>
      </w:pPr>
    </w:p>
    <w:p w:rsidR="00911616" w:rsidRPr="00C75EF6" w:rsidRDefault="00911616"/>
    <w:sectPr w:rsidR="00911616" w:rsidRPr="00C75EF6" w:rsidSect="00451952">
      <w:pgSz w:w="16838" w:h="11906" w:orient="landscape"/>
      <w:pgMar w:top="1134" w:right="1134" w:bottom="1134" w:left="1418" w:header="709" w:footer="709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T184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abstractNum w:abstractNumId="1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17"/>
    <w:multiLevelType w:val="singleLevel"/>
    <w:tmpl w:val="00000017"/>
    <w:name w:val="WW8Num23"/>
    <w:lvl w:ilvl="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/>
        <w:b w:val="0"/>
        <w:i w:val="0"/>
        <w:strike w:val="0"/>
        <w:dstrike w:val="0"/>
        <w:sz w:val="30"/>
        <w:u w:val="none"/>
        <w:effect w:val="none"/>
      </w:rPr>
    </w:lvl>
  </w:abstractNum>
  <w:abstractNum w:abstractNumId="5">
    <w:nsid w:val="0000001E"/>
    <w:multiLevelType w:val="singleLevel"/>
    <w:tmpl w:val="0000001E"/>
    <w:name w:val="WW8Num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trike w:val="0"/>
        <w:dstrike w:val="0"/>
        <w:sz w:val="30"/>
        <w:u w:val="none"/>
        <w:effect w:val="none"/>
      </w:rPr>
    </w:lvl>
  </w:abstractNum>
  <w:abstractNum w:abstractNumId="6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28"/>
    <w:multiLevelType w:val="multilevel"/>
    <w:tmpl w:val="00000028"/>
    <w:name w:val="WW8Num4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00000029"/>
    <w:multiLevelType w:val="singleLevel"/>
    <w:tmpl w:val="00000029"/>
    <w:name w:val="WW8Num4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trike w:val="0"/>
        <w:dstrike w:val="0"/>
        <w:sz w:val="30"/>
        <w:u w:val="none"/>
        <w:effect w:val="none"/>
      </w:rPr>
    </w:lvl>
  </w:abstractNum>
  <w:abstractNum w:abstractNumId="9">
    <w:nsid w:val="0000002A"/>
    <w:multiLevelType w:val="singleLevel"/>
    <w:tmpl w:val="0000002A"/>
    <w:name w:val="WW8Num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0">
    <w:nsid w:val="0000002B"/>
    <w:multiLevelType w:val="multi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000002D"/>
    <w:multiLevelType w:val="singleLevel"/>
    <w:tmpl w:val="0000002D"/>
    <w:name w:val="WW8Num4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num w:numId="1">
    <w:abstractNumId w:val="4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9"/>
  </w:num>
  <w:num w:numId="5">
    <w:abstractNumId w:val="8"/>
  </w:num>
  <w:num w:numId="6">
    <w:abstractNumId w:val="2"/>
  </w:num>
  <w:num w:numId="7">
    <w:abstractNumId w:val="0"/>
  </w:num>
  <w:num w:numId="8">
    <w:abstractNumId w:val="11"/>
  </w:num>
  <w:num w:numId="9">
    <w:abstractNumId w:val="6"/>
  </w:num>
  <w:num w:numId="10">
    <w:abstractNumId w:val="1"/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proofState w:spelling="clean"/>
  <w:doNotTrackMoves/>
  <w:defaultTabStop w:val="708"/>
  <w:hyphenationZone w:val="283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31BC"/>
    <w:rsid w:val="00003281"/>
    <w:rsid w:val="000109BE"/>
    <w:rsid w:val="0001561E"/>
    <w:rsid w:val="00016F38"/>
    <w:rsid w:val="00017E91"/>
    <w:rsid w:val="00022FF0"/>
    <w:rsid w:val="000403DE"/>
    <w:rsid w:val="000433C3"/>
    <w:rsid w:val="00045054"/>
    <w:rsid w:val="0004638B"/>
    <w:rsid w:val="00050C61"/>
    <w:rsid w:val="00050D71"/>
    <w:rsid w:val="000548E2"/>
    <w:rsid w:val="000579FA"/>
    <w:rsid w:val="0006032B"/>
    <w:rsid w:val="00067B08"/>
    <w:rsid w:val="00074CD2"/>
    <w:rsid w:val="0008025D"/>
    <w:rsid w:val="00082880"/>
    <w:rsid w:val="00084597"/>
    <w:rsid w:val="000853A2"/>
    <w:rsid w:val="00090BE7"/>
    <w:rsid w:val="00092037"/>
    <w:rsid w:val="000A27B8"/>
    <w:rsid w:val="000A7FCB"/>
    <w:rsid w:val="000B1BE1"/>
    <w:rsid w:val="000B273D"/>
    <w:rsid w:val="000C63F5"/>
    <w:rsid w:val="000C656B"/>
    <w:rsid w:val="000C6B65"/>
    <w:rsid w:val="000E0126"/>
    <w:rsid w:val="000E687E"/>
    <w:rsid w:val="000F33D7"/>
    <w:rsid w:val="0010279E"/>
    <w:rsid w:val="0011798C"/>
    <w:rsid w:val="00125AC0"/>
    <w:rsid w:val="00131AC1"/>
    <w:rsid w:val="00135043"/>
    <w:rsid w:val="001416D1"/>
    <w:rsid w:val="00143E33"/>
    <w:rsid w:val="00161061"/>
    <w:rsid w:val="00176239"/>
    <w:rsid w:val="00176C04"/>
    <w:rsid w:val="00185489"/>
    <w:rsid w:val="0018664B"/>
    <w:rsid w:val="0019745B"/>
    <w:rsid w:val="001A3E1F"/>
    <w:rsid w:val="001A53BA"/>
    <w:rsid w:val="001B7379"/>
    <w:rsid w:val="001B7924"/>
    <w:rsid w:val="001C3C9F"/>
    <w:rsid w:val="001C58D7"/>
    <w:rsid w:val="001C6D12"/>
    <w:rsid w:val="001D1D9F"/>
    <w:rsid w:val="001E169D"/>
    <w:rsid w:val="00236708"/>
    <w:rsid w:val="00246F0C"/>
    <w:rsid w:val="00250A6D"/>
    <w:rsid w:val="00253CA6"/>
    <w:rsid w:val="00267CD3"/>
    <w:rsid w:val="0028566C"/>
    <w:rsid w:val="00286831"/>
    <w:rsid w:val="00287D93"/>
    <w:rsid w:val="00292854"/>
    <w:rsid w:val="0029395D"/>
    <w:rsid w:val="002A2116"/>
    <w:rsid w:val="002A50FB"/>
    <w:rsid w:val="002A52DE"/>
    <w:rsid w:val="002A7B98"/>
    <w:rsid w:val="002B60A4"/>
    <w:rsid w:val="002C2574"/>
    <w:rsid w:val="002C44CC"/>
    <w:rsid w:val="002D6EC4"/>
    <w:rsid w:val="002E667F"/>
    <w:rsid w:val="002F14D7"/>
    <w:rsid w:val="002F496C"/>
    <w:rsid w:val="003046C7"/>
    <w:rsid w:val="0031301C"/>
    <w:rsid w:val="003147A4"/>
    <w:rsid w:val="003233A8"/>
    <w:rsid w:val="00326F1B"/>
    <w:rsid w:val="0035228C"/>
    <w:rsid w:val="00354C21"/>
    <w:rsid w:val="00356B0C"/>
    <w:rsid w:val="00364A5E"/>
    <w:rsid w:val="003704BC"/>
    <w:rsid w:val="00377155"/>
    <w:rsid w:val="00393F97"/>
    <w:rsid w:val="003A5DC0"/>
    <w:rsid w:val="003A7427"/>
    <w:rsid w:val="003B6EF2"/>
    <w:rsid w:val="003B7B44"/>
    <w:rsid w:val="003C06FC"/>
    <w:rsid w:val="003C1183"/>
    <w:rsid w:val="003D28C3"/>
    <w:rsid w:val="003D4A68"/>
    <w:rsid w:val="003D51B4"/>
    <w:rsid w:val="003E2246"/>
    <w:rsid w:val="003F04BF"/>
    <w:rsid w:val="003F3839"/>
    <w:rsid w:val="003F3C95"/>
    <w:rsid w:val="003F545C"/>
    <w:rsid w:val="004004D0"/>
    <w:rsid w:val="004029CD"/>
    <w:rsid w:val="004241C7"/>
    <w:rsid w:val="00425691"/>
    <w:rsid w:val="00426006"/>
    <w:rsid w:val="00430A12"/>
    <w:rsid w:val="00431042"/>
    <w:rsid w:val="00431908"/>
    <w:rsid w:val="00437398"/>
    <w:rsid w:val="00442CBA"/>
    <w:rsid w:val="004468A7"/>
    <w:rsid w:val="00451952"/>
    <w:rsid w:val="00460830"/>
    <w:rsid w:val="004643E5"/>
    <w:rsid w:val="00474234"/>
    <w:rsid w:val="00477BDB"/>
    <w:rsid w:val="00490A81"/>
    <w:rsid w:val="004A2211"/>
    <w:rsid w:val="004A62E3"/>
    <w:rsid w:val="004C481A"/>
    <w:rsid w:val="004D4B10"/>
    <w:rsid w:val="004D646A"/>
    <w:rsid w:val="004F39BC"/>
    <w:rsid w:val="004F4BE3"/>
    <w:rsid w:val="004F4CBA"/>
    <w:rsid w:val="00501F9A"/>
    <w:rsid w:val="00502ECE"/>
    <w:rsid w:val="00516AFA"/>
    <w:rsid w:val="005335FE"/>
    <w:rsid w:val="00537D4F"/>
    <w:rsid w:val="00543B4F"/>
    <w:rsid w:val="00556C08"/>
    <w:rsid w:val="00561308"/>
    <w:rsid w:val="0057196F"/>
    <w:rsid w:val="005732E1"/>
    <w:rsid w:val="00580422"/>
    <w:rsid w:val="005918CE"/>
    <w:rsid w:val="005A3516"/>
    <w:rsid w:val="005A766B"/>
    <w:rsid w:val="005B4BA1"/>
    <w:rsid w:val="005B4C39"/>
    <w:rsid w:val="005B6494"/>
    <w:rsid w:val="005C302E"/>
    <w:rsid w:val="005D4A9B"/>
    <w:rsid w:val="005D7CAB"/>
    <w:rsid w:val="005E0754"/>
    <w:rsid w:val="005E21E8"/>
    <w:rsid w:val="005E350E"/>
    <w:rsid w:val="005F0DF7"/>
    <w:rsid w:val="005F1D4E"/>
    <w:rsid w:val="005F3745"/>
    <w:rsid w:val="005F5EEA"/>
    <w:rsid w:val="00604755"/>
    <w:rsid w:val="00605884"/>
    <w:rsid w:val="0060633A"/>
    <w:rsid w:val="00614AB2"/>
    <w:rsid w:val="00616242"/>
    <w:rsid w:val="00633F57"/>
    <w:rsid w:val="00640C22"/>
    <w:rsid w:val="00673834"/>
    <w:rsid w:val="00685F43"/>
    <w:rsid w:val="006907BE"/>
    <w:rsid w:val="00690881"/>
    <w:rsid w:val="006A1309"/>
    <w:rsid w:val="006B7709"/>
    <w:rsid w:val="006B7EAC"/>
    <w:rsid w:val="006C76E9"/>
    <w:rsid w:val="006C7A7B"/>
    <w:rsid w:val="006D67AD"/>
    <w:rsid w:val="006D685B"/>
    <w:rsid w:val="006E097B"/>
    <w:rsid w:val="006E16E1"/>
    <w:rsid w:val="006F1221"/>
    <w:rsid w:val="006F7BF1"/>
    <w:rsid w:val="00701894"/>
    <w:rsid w:val="00704AC2"/>
    <w:rsid w:val="007069B6"/>
    <w:rsid w:val="00707E51"/>
    <w:rsid w:val="0071226F"/>
    <w:rsid w:val="00725EC5"/>
    <w:rsid w:val="00727EF5"/>
    <w:rsid w:val="007362B6"/>
    <w:rsid w:val="00737786"/>
    <w:rsid w:val="00746397"/>
    <w:rsid w:val="00751553"/>
    <w:rsid w:val="00756BB4"/>
    <w:rsid w:val="0076569C"/>
    <w:rsid w:val="00767003"/>
    <w:rsid w:val="00767D11"/>
    <w:rsid w:val="00772F18"/>
    <w:rsid w:val="00790A96"/>
    <w:rsid w:val="007C0C83"/>
    <w:rsid w:val="007D202D"/>
    <w:rsid w:val="007D52CF"/>
    <w:rsid w:val="007D61C9"/>
    <w:rsid w:val="007D7CFA"/>
    <w:rsid w:val="007E1399"/>
    <w:rsid w:val="007F4AFA"/>
    <w:rsid w:val="007F64A6"/>
    <w:rsid w:val="00804795"/>
    <w:rsid w:val="008158E3"/>
    <w:rsid w:val="00817BDC"/>
    <w:rsid w:val="00821979"/>
    <w:rsid w:val="00821FA6"/>
    <w:rsid w:val="00831FB4"/>
    <w:rsid w:val="00841E54"/>
    <w:rsid w:val="00847F65"/>
    <w:rsid w:val="0085218D"/>
    <w:rsid w:val="00852C59"/>
    <w:rsid w:val="008532C0"/>
    <w:rsid w:val="00855710"/>
    <w:rsid w:val="008626AE"/>
    <w:rsid w:val="00886A3C"/>
    <w:rsid w:val="008A0460"/>
    <w:rsid w:val="008A10DA"/>
    <w:rsid w:val="008A74EB"/>
    <w:rsid w:val="008B39EF"/>
    <w:rsid w:val="008B6C2A"/>
    <w:rsid w:val="008C1A22"/>
    <w:rsid w:val="008C4175"/>
    <w:rsid w:val="008C5D66"/>
    <w:rsid w:val="0090005A"/>
    <w:rsid w:val="0090385B"/>
    <w:rsid w:val="00911616"/>
    <w:rsid w:val="00911819"/>
    <w:rsid w:val="00914378"/>
    <w:rsid w:val="0092085E"/>
    <w:rsid w:val="00926010"/>
    <w:rsid w:val="00931706"/>
    <w:rsid w:val="00931BA2"/>
    <w:rsid w:val="009321C1"/>
    <w:rsid w:val="009431BC"/>
    <w:rsid w:val="009640BC"/>
    <w:rsid w:val="00965BFC"/>
    <w:rsid w:val="00966CEF"/>
    <w:rsid w:val="00973BAF"/>
    <w:rsid w:val="0097712C"/>
    <w:rsid w:val="00990434"/>
    <w:rsid w:val="00990FB0"/>
    <w:rsid w:val="009A108E"/>
    <w:rsid w:val="009B5479"/>
    <w:rsid w:val="009C1011"/>
    <w:rsid w:val="009D0F72"/>
    <w:rsid w:val="009D193A"/>
    <w:rsid w:val="009E57C9"/>
    <w:rsid w:val="00A06CBE"/>
    <w:rsid w:val="00A304A6"/>
    <w:rsid w:val="00A32C01"/>
    <w:rsid w:val="00A32C9D"/>
    <w:rsid w:val="00A40D58"/>
    <w:rsid w:val="00A50756"/>
    <w:rsid w:val="00A5359B"/>
    <w:rsid w:val="00A57949"/>
    <w:rsid w:val="00A57A2E"/>
    <w:rsid w:val="00A7605E"/>
    <w:rsid w:val="00A90405"/>
    <w:rsid w:val="00A911D7"/>
    <w:rsid w:val="00AA3CC6"/>
    <w:rsid w:val="00AB5B78"/>
    <w:rsid w:val="00AE73BC"/>
    <w:rsid w:val="00AF2AD2"/>
    <w:rsid w:val="00B02207"/>
    <w:rsid w:val="00B07006"/>
    <w:rsid w:val="00B16644"/>
    <w:rsid w:val="00B176CA"/>
    <w:rsid w:val="00B20253"/>
    <w:rsid w:val="00B314DA"/>
    <w:rsid w:val="00B46867"/>
    <w:rsid w:val="00B50845"/>
    <w:rsid w:val="00B51A4B"/>
    <w:rsid w:val="00B51FED"/>
    <w:rsid w:val="00B60298"/>
    <w:rsid w:val="00B65626"/>
    <w:rsid w:val="00B65FA5"/>
    <w:rsid w:val="00B669E1"/>
    <w:rsid w:val="00B74408"/>
    <w:rsid w:val="00B749E9"/>
    <w:rsid w:val="00B87BE1"/>
    <w:rsid w:val="00B95FFB"/>
    <w:rsid w:val="00BB138D"/>
    <w:rsid w:val="00BD4705"/>
    <w:rsid w:val="00BE1C5A"/>
    <w:rsid w:val="00BF22D9"/>
    <w:rsid w:val="00C067E7"/>
    <w:rsid w:val="00C227C0"/>
    <w:rsid w:val="00C30FB2"/>
    <w:rsid w:val="00C33752"/>
    <w:rsid w:val="00C373CD"/>
    <w:rsid w:val="00C4361B"/>
    <w:rsid w:val="00C55216"/>
    <w:rsid w:val="00C57EC6"/>
    <w:rsid w:val="00C74F7D"/>
    <w:rsid w:val="00C75EF6"/>
    <w:rsid w:val="00C83F38"/>
    <w:rsid w:val="00C846CB"/>
    <w:rsid w:val="00C85948"/>
    <w:rsid w:val="00CA0CFA"/>
    <w:rsid w:val="00CA1C3D"/>
    <w:rsid w:val="00CB6EAB"/>
    <w:rsid w:val="00CE104E"/>
    <w:rsid w:val="00CE7E33"/>
    <w:rsid w:val="00D02BC9"/>
    <w:rsid w:val="00D07AA1"/>
    <w:rsid w:val="00D128FC"/>
    <w:rsid w:val="00D2608F"/>
    <w:rsid w:val="00D303AC"/>
    <w:rsid w:val="00D31635"/>
    <w:rsid w:val="00D35B2D"/>
    <w:rsid w:val="00D4393D"/>
    <w:rsid w:val="00D45143"/>
    <w:rsid w:val="00D549CA"/>
    <w:rsid w:val="00D60DF5"/>
    <w:rsid w:val="00D60E47"/>
    <w:rsid w:val="00D70DD8"/>
    <w:rsid w:val="00D7552E"/>
    <w:rsid w:val="00D92D8A"/>
    <w:rsid w:val="00D943E7"/>
    <w:rsid w:val="00D944F2"/>
    <w:rsid w:val="00D9469E"/>
    <w:rsid w:val="00DA5BE7"/>
    <w:rsid w:val="00DA5C1A"/>
    <w:rsid w:val="00DB57DE"/>
    <w:rsid w:val="00DB7EFA"/>
    <w:rsid w:val="00DC1915"/>
    <w:rsid w:val="00DC4AF7"/>
    <w:rsid w:val="00DC6F5C"/>
    <w:rsid w:val="00DD4D7E"/>
    <w:rsid w:val="00DD614F"/>
    <w:rsid w:val="00DE5C60"/>
    <w:rsid w:val="00DF0AE5"/>
    <w:rsid w:val="00E111A6"/>
    <w:rsid w:val="00E1584A"/>
    <w:rsid w:val="00E16D79"/>
    <w:rsid w:val="00E171CD"/>
    <w:rsid w:val="00E17A3C"/>
    <w:rsid w:val="00E17C1D"/>
    <w:rsid w:val="00E17D60"/>
    <w:rsid w:val="00E264B0"/>
    <w:rsid w:val="00E36349"/>
    <w:rsid w:val="00E42042"/>
    <w:rsid w:val="00E530E8"/>
    <w:rsid w:val="00E57E04"/>
    <w:rsid w:val="00E60A60"/>
    <w:rsid w:val="00E6798D"/>
    <w:rsid w:val="00E7013F"/>
    <w:rsid w:val="00E721B2"/>
    <w:rsid w:val="00E8403C"/>
    <w:rsid w:val="00EA2646"/>
    <w:rsid w:val="00EB5E58"/>
    <w:rsid w:val="00EC76D3"/>
    <w:rsid w:val="00ED07A3"/>
    <w:rsid w:val="00F03CD7"/>
    <w:rsid w:val="00F179F5"/>
    <w:rsid w:val="00F33F9D"/>
    <w:rsid w:val="00F40E53"/>
    <w:rsid w:val="00F46209"/>
    <w:rsid w:val="00F538A3"/>
    <w:rsid w:val="00F56F7F"/>
    <w:rsid w:val="00F57678"/>
    <w:rsid w:val="00F716A4"/>
    <w:rsid w:val="00F722A2"/>
    <w:rsid w:val="00F85938"/>
    <w:rsid w:val="00F9474A"/>
    <w:rsid w:val="00FA089F"/>
    <w:rsid w:val="00FB0BA7"/>
    <w:rsid w:val="00FB6BC8"/>
    <w:rsid w:val="00FC063D"/>
    <w:rsid w:val="00FC187B"/>
    <w:rsid w:val="00FC76BF"/>
    <w:rsid w:val="00FD2673"/>
    <w:rsid w:val="00FD43D0"/>
    <w:rsid w:val="00FD5CEF"/>
    <w:rsid w:val="00FE3DFF"/>
    <w:rsid w:val="00FE6ABB"/>
    <w:rsid w:val="00FF144A"/>
    <w:rsid w:val="00FF1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431BC"/>
    <w:rPr>
      <w:rFonts w:ascii="Times New Roman" w:eastAsia="Times New Roman" w:hAnsi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6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711</Words>
  <Characters>4057</Characters>
  <Application>Microsoft Office Word</Application>
  <DocSecurity>0</DocSecurity>
  <Lines>33</Lines>
  <Paragraphs>9</Paragraphs>
  <ScaleCrop>false</ScaleCrop>
  <Company>XP User</Company>
  <LinksUpToDate>false</LinksUpToDate>
  <CharactersWithSpaces>4759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</dc:creator>
  <cp:keywords/>
  <dc:description/>
  <cp:lastModifiedBy>oem</cp:lastModifiedBy>
  <cp:revision>18</cp:revision>
  <cp:lastPrinted>2013-10-26T10:17:00Z</cp:lastPrinted>
  <dcterms:created xsi:type="dcterms:W3CDTF">2013-09-27T20:58:00Z</dcterms:created>
  <dcterms:modified xsi:type="dcterms:W3CDTF">2013-10-28T12:10:00Z</dcterms:modified>
</cp:coreProperties>
</file>